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сестринской деятельностью (маг)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02:04 МСК · База обновлена: 25.07.2026, 02:03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Управление сестринской деятельностью (маг)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Главная медицинская сестра ГБУЗ «Городская поликлиника» в рамках оценки внутреннего контроля качества и безопасности медицинской деятельности проводит проверку деятельности медицинского персонала кабинета вакцинопрофилактики для оценки качества организации иммунопрофилактики.</w:t>
      </w:r>
    </w:p>
    <w:p>
      <w:pPr>
        <w:spacing w:after="58"/>
      </w:pPr>
      <w:r>
        <w:rPr>
          <w:b w:val="0"/>
          <w:i w:val="0"/>
        </w:rPr>
        <w:t>В рамках проверки были отмечено, что медицинская сестра не может ответить на вопросы родителей и путает даты вакцинации и ревакцинации от распространенных «детских» инфекционных заболеваний.</w:t>
      </w:r>
    </w:p>
    <w:p>
      <w:pPr>
        <w:spacing w:after="58"/>
      </w:pPr>
      <w:r>
        <w:rPr>
          <w:b w:val="0"/>
          <w:i w:val="0"/>
        </w:rPr>
        <w:t>Отмечены ошибки в расположении оснащения – холодильник с хранящимися в нем вакцинами плотно прижат к стене, а «холодовая цепь» контролируется с помощью ртутного термометра.</w:t>
      </w:r>
    </w:p>
    <w:p>
      <w:pPr>
        <w:spacing w:after="58"/>
      </w:pPr>
      <w:r>
        <w:rPr>
          <w:b w:val="0"/>
          <w:i w:val="0"/>
        </w:rPr>
        <w:t>Медсестра-вакцинатор принимала пациентов без медицинской шапочки. Отмечен факт хранения вакцины в дверце холодильника.</w:t>
      </w:r>
    </w:p>
    <w:p>
      <w:pPr>
        <w:spacing w:after="58"/>
      </w:pPr>
      <w:r>
        <w:rPr>
          <w:b w:val="0"/>
          <w:i w:val="0"/>
        </w:rPr>
        <w:t>Во флаконе с вакцинами медицинская сестра оставила иглу, чтобы набирать дозу следующим пациентам.</w:t>
      </w:r>
    </w:p>
    <w:p>
      <w:pPr>
        <w:spacing w:after="58"/>
      </w:pPr>
      <w:r>
        <w:rPr>
          <w:b w:val="0"/>
          <w:i w:val="0"/>
        </w:rPr>
        <w:t>Ребенку, которому нужно было в этот день провести две процедуры вакцинации, медсестра набрала вакцину поочередно в один шприц. Кроме того, использовались разные вакцины и растворители для их разведения, набирались они из неполных флаконов.</w:t>
      </w:r>
    </w:p>
    <w:p>
      <w:pPr>
        <w:spacing w:after="58"/>
      </w:pPr>
      <w:r>
        <w:rPr>
          <w:b w:val="0"/>
          <w:i w:val="0"/>
        </w:rPr>
        <w:t>Было установлено, что из-за нехватки персонала медицинская сестра была переведена из педиатрического отделения в кабинет вакцинопрофилактики.</w:t>
      </w:r>
    </w:p>
    <w:p>
      <w:pPr>
        <w:pStyle w:val="Heading2"/>
      </w:pPr>
      <w:r>
        <w:t>1. Управление медицинской организацией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Медицинский персонал должен осуществлять иммунизацию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специальной медицинской одежде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специальной медицинской одежде (халате и шапочке) и нестерильных диагностических перчатках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нестерильных диагностических перчатках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стерильных диагностических перчатках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специальной медицинской одежде (халате и шапочке) и нестерильных диагностических перчатках</w:t>
      </w:r>
    </w:p>
    <w:p>
      <w:pPr>
        <w:ind w:left="504"/>
      </w:pPr>
      <w:r>
        <w:rPr>
          <w:b w:val="0"/>
          <w:i/>
        </w:rPr>
        <w:t>"4243. Медицинский персонал должен осуществлять иммунизацию в специальной медицинской одежде (халате и шапочке) и нестерильных диагностических перчатках. Перчатки необходимо менять после каждого пациента. Гигиеническая обработка рук медицинского персонала проводится в соответствии с требованиями Санитарных правил."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объективного контроля температурного режима «холодовой цепи»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электронные термометры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газовые анализаторы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термоиндикаторы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ртутные градусники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термоиндикаторы</w:t>
      </w:r>
    </w:p>
    <w:p>
      <w:pPr>
        <w:ind w:left="504"/>
      </w:pPr>
      <w:r>
        <w:rPr>
          <w:b w:val="0"/>
          <w:i/>
        </w:rPr>
        <w:t>"4266. В системе «холодовой цепи» для транспортирования ИЛП используется следующее оборудование:термоконтейнеры"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Вакцинацию осуществляют медицинские работники,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имеющие базовое среднее профессиональное образование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обученные правилам организации и техники проведения прививок, а также приемам неотложной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прошедшие обучение в виде повышения квалификации по специальности «Лечебное дело»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имеющие обучение в виде повышения квалификации по специальности «Сестринское дело»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обученные правилам организации и техники проведения прививок, а также приемам неотложной помощи</w:t>
      </w:r>
    </w:p>
    <w:p>
      <w:pPr>
        <w:ind w:left="504"/>
      </w:pPr>
      <w:r>
        <w:rPr>
          <w:b w:val="0"/>
          <w:i/>
        </w:rPr>
        <w:t>"4204. Профилактические прививки проводят медицинские работники, обученные правилам организации и техники проведения прививок, а также приемам неотложной помощи в случае возникновения побочных проявлений после иммунизации и имеющие документальное подтверждение прохождения обучения"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Введение вакцин (кроме вакцин для профилактики туберкулеза), применяемых в рамках национального календаря профилактических прививок, в один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допускается разными шприцами в один участок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допускается одним шприцем в одно и то же место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категорически не допускается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допускается разными шприцами в разные участки тела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допускается разными шприцами в разные участки тела</w:t>
      </w:r>
    </w:p>
    <w:p>
      <w:pPr>
        <w:ind w:left="504"/>
      </w:pPr>
      <w:r>
        <w:rPr>
          <w:b w:val="0"/>
          <w:i/>
        </w:rPr>
        <w:t>Согласно Приказа Минздрава России от 06.12.2021 г. №1122н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(Зарегистрировано в Минюсте России 20.12.2021г.№66435),</w:t>
        <w:br/>
        <w:br/>
        <w:t>«Национальный календарь прививок, таблица.»</w:t>
        <w:br/>
        <w:br/>
        <w:t>"8.При изменении сроков вакцинации ее проводят по схемам, предусмотренным национальным календарем профилактических прививок, утвержденным настоящим приказом, настоящим порядком, и в соответствии с инструкциями по применению иммунобиологических лекарственных препаратов для иммунопрофилактики. Допускается введение вакцин (за исключением вакцин для профилактики туберкулеза), применяемых в рамках национального календаря профилактических прививок и календаря профилактических прививок по эпидемическим показаниям, в один день разными шприцами в разные участки тела."</w:t>
        <w:br/>
        <w:br/>
      </w:r>
      <w:hyperlink r:id="rId26">
        <w:r>
          <w:rPr>
            <w:color w:val="173C49"/>
            <w:u w:val="single"/>
          </w:rPr>
          <w:t>Приказ Министерства здравоохранения РФ от 6 декабря 2021 г. №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Интервал между первой и второй прививками против кори должен составлять не менее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 дней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 месяцев</w:t>
      </w:r>
    </w:p>
    <w:p>
      <w:pPr>
        <w:ind w:left="504"/>
      </w:pPr>
      <w:r>
        <w:rPr>
          <w:b w:val="0"/>
          <w:i/>
        </w:rPr>
        <w:t>Согласно Приказа Минздрава России от 06.12.2021 г. № 1122н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(Зарегистрировано в Минюсте России 20.12.2021г. № 66435),</w:t>
        <w:br/>
        <w:br/>
        <w:t>«Национальный календарь прививок, таблица.»</w:t>
        <w:br/>
        <w:br/>
      </w:r>
      <w:hyperlink r:id="rId26">
        <w:r>
          <w:rPr>
            <w:color w:val="173C49"/>
            <w:u w:val="single"/>
          </w:rPr>
          <w:t>Приказ Министерства здравоохранения РФ от 6 декабря 2021 г. №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Вакцинация против вирусного гепатита B проводится по схеме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0-1-6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0-3-6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0-1-9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0-6-12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0-1-6</w:t>
      </w:r>
    </w:p>
    <w:p>
      <w:pPr>
        <w:ind w:left="504"/>
      </w:pPr>
      <w:r>
        <w:rPr>
          <w:b w:val="0"/>
          <w:i/>
        </w:rPr>
        <w:t>Согласно Приказа Минздрава России от 06.12.2021 г. № 1122н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(Зарегистрировано в Минюсте России 20.12.2021г. № 66435),</w:t>
        <w:br/>
        <w:br/>
        <w:t>«Национальный календарь прививок, таблица.»</w:t>
        <w:br/>
        <w:br/>
        <w:t>"11.Вакцинация против вирусного гепатита В детей первого года жизни проводится по схеме 0-1-6 (1-я доза - в момент начала вакцинации, 2-я доза - через месяц после 1-й прививки, 3-я доза - через 6 месяцев от начала вакцинации). +</w:t>
        <w:br/>
        <w:t>Вакцинация против вирусного гепатита В детей, относящихся к группам риска (родившимся от матерей - носителей HBsAg, больных вирусным гепатитом В или перенесших вирусный гепатит В в третьем триместре беременности, не имеющих результатов обследования на маркеры гепатита В, потребляющих наркотические средства или психотропные вещества, из семей, в которых есть носитель HBsAg или больной острым вирусным гепатитом В и хроническими вирусными гепатитами), проводится по схеме 0-1-2-12 (1-я доза - в момент начала вакцинации, 2-я доза - через месяц после 1-й прививки, 3-я доза - через 2 месяца от начала вакцинации, 4-я доза - через 12 месяцев от начала вакцинации)."</w:t>
        <w:br/>
        <w:br/>
      </w:r>
      <w:hyperlink r:id="rId26">
        <w:r>
          <w:rPr>
            <w:color w:val="173C49"/>
            <w:u w:val="single"/>
          </w:rPr>
          <w:t>Приказ Министерства здравоохранения РФ от 6 декабря 2021 г. №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Вакцинация против туберкулеза проводится новорожденным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1-2 день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8-10 день жизни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3-7 день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1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 3-7 день жизни</w:t>
      </w:r>
    </w:p>
    <w:p>
      <w:pPr>
        <w:ind w:left="504"/>
      </w:pPr>
      <w:r>
        <w:rPr>
          <w:b w:val="0"/>
          <w:i/>
        </w:rPr>
        <w:t>Согласно Приказа Минздрава России от 06.12.2021 г. № 1122н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(Зарегистрировано в Минюсте России 20.12.2021г. № 66435),</w:t>
        <w:br/>
        <w:br/>
        <w:t>«Национальный календарь прививок, таблица.»</w:t>
        <w:br/>
        <w:br/>
        <w:t>"10. Вакцинация против туберкулеза проводится новорожденным на 3-7 день жизни вакциной для профилактики туберкулеза для щадящей первичной вакцинации (БЦЖ-М); в субъектах Российской Федерации с показателями заболеваемости, превышающими 80 на 100 тысяч населения, а также при наличии в окружении новорожденного больных туберкулезом - вакциной для профилактики туберкулеза (БЦЖ). Ревакцинация детям в 6-7 лет проводится вакциной для профилактики туберкулеза (БЦЖ). При отсутствии вакцинации против туберкулеза в родильном доме она может быть проведена в возрасте до 7 лет туберкулино-отрицательным детям."</w:t>
        <w:br/>
        <w:br/>
      </w:r>
      <w:hyperlink r:id="rId26">
        <w:r>
          <w:rPr>
            <w:color w:val="173C49"/>
            <w:u w:val="single"/>
          </w:rPr>
          <w:t>Приказ Министерства здравоохранения РФ от 6 декабря 2021 г. №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Перед проведением прививки медицинский работник должен проверить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артериальное давление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номер пациента в очереди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заключения врача о допуске к прививке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сменной обуви у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наличие заключения врача о допуске к прививке</w:t>
      </w:r>
    </w:p>
    <w:p>
      <w:pPr>
        <w:ind w:left="504"/>
      </w:pPr>
      <w:r>
        <w:rPr>
          <w:b w:val="0"/>
          <w:i/>
        </w:rPr>
        <w:t>«Перед проведением прививки вакцинатор: проверяет наличие заключения врача о допуске к прививке; сверяет наименование препарата на ампуле с назначением врача, проверяет маркировку, срок годности медицинских иммунобиологических препаратов, целость ампулы; визуально оценивает качество препарата (путем встряхивания сорбированных вакцин и после растворения лиофилизированных вакцин)."</w:t>
        <w:br/>
        <w:br/>
        <w:t>Сестринское дело в системе первичной медико-санитарной помощи населению: учебник / под ред. Н. А. Касимовской. - Москва: ГЭОТАР-Медиа, 2023. - 304 с. - ISBN 978-5-9704-7634-5, DOI: 10.33029/9704-7634-5-NMK-2023-1-304.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Хранение медицинских иммунологических препаратов на дверной панели холодильника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возможно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запрещается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регламентировано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запрещается</w:t>
      </w:r>
    </w:p>
    <w:p>
      <w:pPr>
        <w:ind w:left="504"/>
      </w:pPr>
      <w:r>
        <w:rPr>
          <w:b w:val="0"/>
          <w:i/>
        </w:rPr>
        <w:t>Хранение МИБП на дверной панели холодильника не допускается.</w:t>
        <w:br/>
        <w:br/>
        <w:t>Справочник главной медицинской сестры / под ред. С. И. Двойникова. - 2-е изд. ,перераб. и доп. - Москва : ГЭОТАР-Медиа, 2020. - 320 с. - ISBN 978-5-9704-5772-6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Смешивать вакцины и растворители из неполных открытых флаконов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разрешено во время карантина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допускается для рационализации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возможно при наличии большого количества пациентов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 допускается</w:t>
      </w:r>
    </w:p>
    <w:p>
      <w:pPr>
        <w:ind w:left="504"/>
      </w:pPr>
      <w:r>
        <w:rPr>
          <w:b w:val="0"/>
          <w:i/>
        </w:rPr>
        <w:t>"4225. Не допускается смешивание вакцин и растворителей из неполных открытых флаконов."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Оставлять иглу в крышке флакона для взятия последующих доз вакцины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допускается для рационализации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возможно при наличии большого количества пациентов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запрещено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разрешено во время карантина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запрещено</w:t>
      </w:r>
    </w:p>
    <w:p>
      <w:pPr>
        <w:ind w:left="504"/>
      </w:pPr>
      <w:r>
        <w:rPr>
          <w:b w:val="0"/>
          <w:i/>
        </w:rPr>
        <w:t>"4233. Для забора каждой дозы вакцины из многодозового флакона используются стерильный шприц со стерильной иглой. Оставлять иглу в крышке флакона для взятия последующих доз вакцины запрещается. Для забора вакцины из флакона используется тот же шприц, который будет использован для инъекции"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результатам плановой проверки деятельности медицинского персонала кабинетов вакцинопрофилактики в рамках внутреннего контроля качества и безопасности медицинской деятельности главная медицинская сестра вносит предложения по устранению выявленных нарушений, в т.ч. 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выработке плана развития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информированию органов Роспотребнадзора выявленных 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передаче материалов проверки в прокуратуру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наложению дисциплинарного взыскания на медицинскую сестру кабинета вакцинопрофилактики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наложению дисциплинарного взыскания на медицинскую сестру кабинета вакцинопрофилактики</w:t>
      </w:r>
    </w:p>
    <w:p>
      <w:pPr>
        <w:ind w:left="504"/>
      </w:pPr>
      <w:r>
        <w:rPr>
          <w:b w:val="0"/>
          <w:i/>
        </w:rPr>
        <w:t>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</w:t>
        <w:br/>
        <w:br/>
        <w:t>1) замечание;</w:t>
        <w:br/>
        <w:br/>
        <w:t>2) выговор;</w:t>
        <w:br/>
        <w:br/>
        <w:t>3) увольнение по соответствующим основаниям.</w:t>
        <w:br/>
        <w:br/>
        <w:t>Организация и управление фармацевтической деятельностью : учебное пособие / под ред. И. А. Наркевича. - Москва : ГЭОТАР-Медиа, 2022. - 288 с. - ISBN 978-5-9704-7175-3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сестринской деятельностью (маг)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anpin3686_21/" TargetMode="External"/><Relationship Id="rId21" Type="http://schemas.openxmlformats.org/officeDocument/2006/relationships/hyperlink" Target="https://library.mededtech.ru/rest/documents/sanpin3686_21/index.html#paragraph_vjn7m1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sanpin3686_21/index.html#paragraph_h90f85" TargetMode="External"/><Relationship Id="rId24" Type="http://schemas.openxmlformats.org/officeDocument/2006/relationships/hyperlink" Target="https://library.mededtech.ru/rest/documents/sanpin3686_21/#paragraph_n619am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prikazN1122n/" TargetMode="External"/><Relationship Id="rId27" Type="http://schemas.openxmlformats.org/officeDocument/2006/relationships/hyperlink" Target="https://library.mededtech.ru/rest/documents/prikazN1122n/#list_item_ijte4i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prikazN1122n/#table_hhjsdo" TargetMode="External"/><Relationship Id="rId30" Type="http://schemas.openxmlformats.org/officeDocument/2006/relationships/hyperlink" Target="https://library.mededtech.ru/rest/documents/prikazN1122n/#list_item_n67bh2" TargetMode="External"/><Relationship Id="rId31" Type="http://schemas.openxmlformats.org/officeDocument/2006/relationships/hyperlink" Target="https://library.mededtech.ru/rest/documents/prikazN1122n/#list_item_juda9v" TargetMode="External"/><Relationship Id="rId32" Type="http://schemas.openxmlformats.org/officeDocument/2006/relationships/hyperlink" Target="https://library.mededtech.ru/rest/documents/ISBN9785970476345/?anchor=list_item_kcpbe5#list_item_kcpbe5" TargetMode="External"/><Relationship Id="rId33" Type="http://schemas.openxmlformats.org/officeDocument/2006/relationships/hyperlink" Target="https://library.mededtech.ru/rest/documents/ISBN9785970457726/?anchor=paragraph_3rgvd4#paragraph_3rgvd4" TargetMode="External"/><Relationship Id="rId34" Type="http://schemas.openxmlformats.org/officeDocument/2006/relationships/hyperlink" Target="https://library.mededtech.ru/rest/documents/sanpin3686_21/index.html#paragraph_9tbsbp" TargetMode="External"/><Relationship Id="rId35" Type="http://schemas.openxmlformats.org/officeDocument/2006/relationships/hyperlink" Target="https://library.mededtech.ru/rest/documents/sanpin3686_21/index.html#paragraph_3qvene" TargetMode="External"/><Relationship Id="rId36" Type="http://schemas.openxmlformats.org/officeDocument/2006/relationships/hyperlink" Target="https://library.mededtech.ru/rest/documents/ISBN9785970471753/?anchor=paragraph_m7j2vd#paragraph_m7j2v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